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5127278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7173787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7179891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852517" name="08dd1570-be16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6940001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6768296" name="2a31f38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Alle Räume / 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7251414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997833" name="e66f7ef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1791501" name="43c1d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170266" name="43c1d5e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3481159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774064" name="08d2ca50-be18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1266500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525108" name="1f62da30-be18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1470419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5748351" name="3c1ecf30-be18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8346754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1562507" name="5456749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0054682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1524011" name="651d7fd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8825418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930350" name="8980884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0268273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439287" name="a010bf3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8025743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897904" name="8fc927b0-be19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0918565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0506443" name="a5137120-be19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7242440" name="b811f5d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5439892" name="b811f5d0-be19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6026975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784046" name="d42ffd20-be19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7003558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656147" name="e3b587b0-be19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3657891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354400" name="594fe240-be1a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9179362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952012" name="ee0ea650-be1a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5736690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470167" name="008906e0-be1b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2046255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699401" name="1bc64b20-be1b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WC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8569104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2507540" name="381a5690-be1b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4555727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2529257" name="2dbba7c0-be1c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7592928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30176" name="44cc5950-be1c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6335298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5099824" name="5808f870-be1c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0010219" name="992696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270568" name="99269650-be1c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7037849" name="b263c4d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5195687" name="b263c4d0-be1c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6875263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52594" name="aa8c0f00-be1d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Heizraum/ Waschküchec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2887272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2427761" name="f2b28480-be1d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0924148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244923" name="b7d48560-be1e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8206297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871276" name="ce77f630-be1e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